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572 K-Pop Дорослі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Тетяна Тизенберг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Ольга Дробиш (Київ) \ Olha LeRoy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#835 Ярослава Колєснікова - 1 місце</w:t>
      </w:r>
    </w:p>
    <w:p>
      <w:pPr>
        <w:pStyle w:val="ListNumber"/>
        <w:spacing w:before="0" w:after="0"/>
      </w:pPr>
      <w:r>
        <w:t>#832 Ольга Іващенко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835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832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